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22524" w:rsidRDefault="00000000" w14:paraId="768C7018" w14:textId="3C9CBA94">
      <w:pPr>
        <w:pStyle w:val="Cmsor1"/>
      </w:pPr>
      <w:r>
        <w:t xml:space="preserve">Λίστα ελέγχου</w:t>
      </w:r>
      <w:r>
        <w:t xml:space="preserve"> για την ασφάλεια</w:t>
      </w:r>
      <w:r>
        <w:t xml:space="preserve"> των κωδικών πρόσβασης</w:t>
      </w:r>
    </w:p>
    <w:p w:rsidR="00B22524" w:rsidRDefault="00000000" w14:paraId="04B5313F" w14:textId="77777777">
      <w:r>
        <w:t xml:space="preserve">Χρησιμοποιήστε αυτόν τον κατάλογο ελέγχου για να αξιολογήσετε την ισχύ και την ασφάλεια των κωδικών πρόσβασής σας.</w:t>
      </w:r>
    </w:p>
    <w:p w:rsidR="00B22524" w:rsidRDefault="00000000" w14:paraId="362F0059" w14:textId="77777777">
      <w:r>
        <w:t xml:space="preserve">☐ Ο κωδικός πρόσβασής μου έχει μήκος τουλάχιστον 12 χαρακτήρες;</w:t>
      </w:r>
    </w:p>
    <w:p w:rsidR="00B22524" w:rsidRDefault="00000000" w14:paraId="442D3498" w14:textId="77777777">
      <w:r>
        <w:t xml:space="preserve">☐ Περιλαμβάνει κεφαλαία και μικρά γράμματα;</w:t>
      </w:r>
    </w:p>
    <w:p w:rsidR="00B22524" w:rsidRDefault="00000000" w14:paraId="15477207" w14:textId="77777777">
      <w:r>
        <w:t xml:space="preserve">☐ Περιλαμβάνει αριθμούς και ειδικούς χαρακτήρες;</w:t>
      </w:r>
    </w:p>
    <w:p w:rsidR="00B22524" w:rsidRDefault="00000000" w14:paraId="70EE42F8" w14:textId="77777777">
      <w:r>
        <w:t xml:space="preserve">☐ Είναι μοναδικός (δεν χρησιμοποιείται σε περισσότερους από έναν ιστότοπους);</w:t>
      </w:r>
    </w:p>
    <w:p w:rsidR="00B22524" w:rsidRDefault="00000000" w14:paraId="7F8C086B" w14:textId="77777777">
      <w:r>
        <w:t xml:space="preserve">☐ Δεν περιέχει προσωπικές πληροφορίες (π.χ. ονόματα, ημερομηνίες γέννησης);</w:t>
      </w:r>
    </w:p>
    <w:p w:rsidR="00B22524" w:rsidRDefault="00000000" w14:paraId="3A2BF977" w14:textId="77777777">
      <w:r>
        <w:t xml:space="preserve">☐ Τον αλλάζω τακτικά;</w:t>
      </w:r>
    </w:p>
    <w:p w:rsidR="00B22524" w:rsidRDefault="00000000" w14:paraId="440E292A" w14:textId="77777777">
      <w:r>
        <w:t xml:space="preserve">☐ Αποθηκεύεται με ασφάλεια (π.χ. σε διαχειριστή κωδικών πρόσβασης);</w:t>
      </w:r>
    </w:p>
    <w:p w:rsidR="00B22524" w:rsidRDefault="00000000" w14:paraId="6E4E0F6A" w14:textId="77777777">
      <w:r>
        <w:t xml:space="preserve">☐ Θα χρειαστεί πάνω από 1 έτος για να σπάσει σύμφωνα με έναν έλεγχο ισχύος κωδικού πρόσβασης;</w:t>
      </w:r>
    </w:p>
    <w:sectPr w:rsidR="00B22524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zmozott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zmozott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Felsorol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Felsorol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94492785">
    <w:abstractNumId w:val="8"/>
  </w:num>
  <w:num w:numId="2" w16cid:durableId="811337516">
    <w:abstractNumId w:val="6"/>
  </w:num>
  <w:num w:numId="3" w16cid:durableId="895821919">
    <w:abstractNumId w:val="5"/>
  </w:num>
  <w:num w:numId="4" w16cid:durableId="2120487370">
    <w:abstractNumId w:val="4"/>
  </w:num>
  <w:num w:numId="5" w16cid:durableId="864559159">
    <w:abstractNumId w:val="7"/>
  </w:num>
  <w:num w:numId="6" w16cid:durableId="2105835065">
    <w:abstractNumId w:val="3"/>
  </w:num>
  <w:num w:numId="7" w16cid:durableId="721907135">
    <w:abstractNumId w:val="2"/>
  </w:num>
  <w:num w:numId="8" w16cid:durableId="1509982082">
    <w:abstractNumId w:val="1"/>
  </w:num>
  <w:num w:numId="9" w16cid:durableId="569466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AD36E1"/>
    <w:rsid w:val="00B22524"/>
    <w:rsid w:val="00B47730"/>
    <w:rsid w:val="00CB0664"/>
    <w:rsid w:val="00FC693F"/>
    <w:rsid w:val="00FE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9CC134"/>
  <w14:defaultImageDpi w14:val="300"/>
  <w15:docId w15:val="{BB38D64C-1DA6-D847-929D-C777F9A2F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693F"/>
  </w:style>
  <w:style w:type="paragraph" w:styleId="Cmsor1">
    <w:name w:val="heading 1"/>
    <w:basedOn w:val="Norml"/>
    <w:next w:val="Norml"/>
    <w:link w:val="Cmsor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/>
    <w:rsid w:val="00FC693F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/>
    <w:rsid w:val="00FC693F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AA1D8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/>
    <w:rsid w:val="00AA1D8D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l"/>
    <w:uiPriority w:val="99"/>
    <w:unhideWhenUsed/>
    <w:rsid w:val="00326F90"/>
    <w:pPr>
      <w:ind w:left="1080" w:hanging="360"/>
      <w:contextualSpacing/>
    </w:pPr>
  </w:style>
  <w:style w:type="paragraph" w:styleId="Felsorols">
    <w:name w:val="List Bullet"/>
    <w:basedOn w:val="Norml"/>
    <w:uiPriority w:val="99"/>
    <w:unhideWhenUsed/>
    <w:rsid w:val="00326F90"/>
    <w:pPr>
      <w:numPr>
        <w:numId w:val="1"/>
      </w:numPr>
      <w:contextualSpacing/>
    </w:pPr>
  </w:style>
  <w:style w:type="paragraph" w:styleId="Felsorols2">
    <w:name w:val="List Bullet 2"/>
    <w:basedOn w:val="Norml"/>
    <w:uiPriority w:val="99"/>
    <w:unhideWhenUsed/>
    <w:rsid w:val="00326F90"/>
    <w:pPr>
      <w:numPr>
        <w:numId w:val="2"/>
      </w:numPr>
      <w:contextualSpacing/>
    </w:pPr>
  </w:style>
  <w:style w:type="paragraph" w:styleId="Felsorols3">
    <w:name w:val="List Bullet 3"/>
    <w:basedOn w:val="Norml"/>
    <w:uiPriority w:val="99"/>
    <w:unhideWhenUsed/>
    <w:rsid w:val="00326F90"/>
    <w:pPr>
      <w:numPr>
        <w:numId w:val="3"/>
      </w:numPr>
      <w:contextualSpacing/>
    </w:pPr>
  </w:style>
  <w:style w:type="paragraph" w:styleId="Szmozottlista">
    <w:name w:val="List Number"/>
    <w:basedOn w:val="Norml"/>
    <w:uiPriority w:val="99"/>
    <w:unhideWhenUsed/>
    <w:rsid w:val="00326F90"/>
    <w:pPr>
      <w:numPr>
        <w:numId w:val="5"/>
      </w:numPr>
      <w:contextualSpacing/>
    </w:pPr>
  </w:style>
  <w:style w:type="paragraph" w:styleId="Szmozottlista2">
    <w:name w:val="List Number 2"/>
    <w:basedOn w:val="Norml"/>
    <w:uiPriority w:val="99"/>
    <w:unhideWhenUsed/>
    <w:rsid w:val="0029639D"/>
    <w:pPr>
      <w:numPr>
        <w:numId w:val="6"/>
      </w:numPr>
      <w:contextualSpacing/>
    </w:pPr>
  </w:style>
  <w:style w:type="paragraph" w:styleId="Szmozottlista3">
    <w:name w:val="List Number 3"/>
    <w:basedOn w:val="Norml"/>
    <w:uiPriority w:val="99"/>
    <w:unhideWhenUsed/>
    <w:rsid w:val="0029639D"/>
    <w:pPr>
      <w:numPr>
        <w:numId w:val="7"/>
      </w:numPr>
      <w:contextualSpacing/>
    </w:pPr>
  </w:style>
  <w:style w:type="paragraph" w:styleId="Listafolytatsa">
    <w:name w:val="List Continue"/>
    <w:basedOn w:val="Norml"/>
    <w:uiPriority w:val="99"/>
    <w:unhideWhenUsed/>
    <w:rsid w:val="0029639D"/>
    <w:pPr>
      <w:spacing w:after="120"/>
      <w:ind w:left="360"/>
      <w:contextualSpacing/>
    </w:pPr>
  </w:style>
  <w:style w:type="paragraph" w:styleId="Listafolytatsa2">
    <w:name w:val="List Continue 2"/>
    <w:basedOn w:val="Norml"/>
    <w:uiPriority w:val="99"/>
    <w:unhideWhenUsed/>
    <w:rsid w:val="0029639D"/>
    <w:pPr>
      <w:spacing w:after="120"/>
      <w:ind w:left="720"/>
      <w:contextualSpacing/>
    </w:pPr>
  </w:style>
  <w:style w:type="paragraph" w:styleId="Listafolytatsa3">
    <w:name w:val="List Continue 3"/>
    <w:basedOn w:val="Norml"/>
    <w:uiPriority w:val="99"/>
    <w:unhideWhenUsed/>
    <w:rsid w:val="0029639D"/>
    <w:pPr>
      <w:spacing w:after="120"/>
      <w:ind w:left="1080"/>
      <w:contextualSpacing/>
    </w:pPr>
  </w:style>
  <w:style w:type="paragraph" w:styleId="Makrszvege">
    <w:name w:val="macro"/>
    <w:link w:val="Makrszveg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szvegeChar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/>
    <w:rsid w:val="00FC693F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FC693F"/>
    <w:rPr>
      <w:i/>
      <w:iCs/>
      <w:color w:val="000000" w:themeColor="tex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/>
    <w:rsid w:val="00FC693F"/>
    <w:rPr>
      <w:b/>
      <w:bCs/>
    </w:rPr>
  </w:style>
  <w:style w:type="character" w:styleId="Kiemels">
    <w:name w:val="Emphasis"/>
    <w:basedOn w:val="Bekezdsalapbettpusa"/>
    <w:uiPriority w:val="20"/>
    <w:qFormat/>
    <w:rsid w:val="00FC693F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C693F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FC693F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FC693F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FC693F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FC693F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525</CharactersWithSpaces>
  <SharedDoc>false</SharedDoc>
  <HyperlinkBase/>
  <HyperlinksChanged>false</HyperlinksChanged>
  <AppVersion>16.0000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python-docx</dc:creator>
  <keywords>, docId:4B9EF139E57E090623880B2F3F6BF9D8</keywords>
  <dc:description>generated by python-docx</dc:description>
  <lastModifiedBy>Turcsányi-Szabó Márta</lastModifiedBy>
  <revision>2</revision>
  <dcterms:created xsi:type="dcterms:W3CDTF">2013-12-23T23:15:00.0000000Z</dcterms:created>
  <dcterms:modified xsi:type="dcterms:W3CDTF">2025-08-02T14:38:00.0000000Z</dcterms:modified>
  <category/>
</coreProperties>
</file>